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a civil or family court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correct claim or application, follow pre-action or safeguarding requirements and retain filing, service, order and appeal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c1d1fbd00f417901ab31c010ad9a4051941d992667244843dda3d872e9fb3473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b27beb9d975521a951d492a64c9d42baa35b7189c4ea27bb2657d8325f24b7c6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explore/ai/families/use-civil-or-family-court.html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https://chris-page-gov.github.io/okf-uk-living/explore/ai/families/use-civil-or-family-court.html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represent myself in court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civil case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family court hearing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dispute, family issue or protective matter may require a civil or family court decision.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jurisdiction-specific procedure and regulated help without drafting or recommending litigation.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dataset/use-civil-or-family-court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legal help and use adjudication (obtain-legal-help-and-use-adjudication)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enclosing-process/obtain-legal-help-and-use-adjudication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service-episode/use-civil-or-family-court-ordinary-source-linked-route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dispute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correct claim or application, follow pre-action or safeguarding requirements and retain filing, service, order and appeal records.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service-step/use-civil-or-family-court-ordinary-source-linked-route-select-current-jurisdiction-route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a civil or family court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service-step/use-civil-or-family-court-ordinary-source-linked-route-follow-current-official-instructions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correct claim or application, follow pre-action or safeguarding requirements and retain filing, service, order and appeal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service-episode/use-civil-or-family-court-exception-or-route-failure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service-step/use-civil-or-family-court-exception-or-route-failure-resolve-route-boundary-or-failure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Represent yourself in 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https://www.gov.uk/represent-yourself-in-court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use-civil-or-family-court-primary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resource/use-civil-or-family-court-use-civil-or-family-court-primary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england_wales_civil_family_court_guidance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civil or family court preparation, hearing and support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choose a claim, provide legal advice, draft documents or predict an order.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resource/use-civil-or-family-court-police-legal-scotland-handoff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resource/use-civil-or-family-court-police-legal-northern-ireland-handoff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court or tribunal decision — appeal-court-or-tribunal-decision;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legal aid — get-legal-aid;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police-station legal advice — obtain-police-station-legal-advice;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tribunal — use-tribunal;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civil-or-family-court.html" TargetMode="External"/><Relationship Id="rId12" Type="http://schemas.openxmlformats.org/officeDocument/2006/relationships/hyperlink" Target="https://www.gov.uk/represent-yourself-in-court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a civil or family court — governed family record</dc:title>
  <dc:subject>SharePoint and Microsoft 365 Copilot retrieval experiment</dc:subject>
  <dc:creator>OKF Explorer</dc:creator>
  <cp:keywords>OKF, Open Knowledge Format, SharePoint, Microsoft 365 Copilot, use-civil-or-family-court, represent myself in court, start civil case, family court hearing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