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Use community transport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use-community-transport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Find an eligible local not-for-profit, commissioned or permit-based transport service and confirm booking and support arrangements.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6dd078dc1dd2ce6c9fe8edafe5c8076abc50580e6fee621fb13956618bc8e819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900cddb95901b5aac208b680d1a6a9ae99286dcf40f2f9d68dcc98b349d68ca1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explore/ai/families/use-community-transport.html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https://chris-page-gov.github.io/okf-uk-living/explore/ai/families/use-community-transport.html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dial a ride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volunteer car scheme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accessible local transport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cannot readily use ordinary public transport for an essential or community journey.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Identify accountable local schemes, membership boundaries and safe operator information.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dataset/use-community-transport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Public and private transport (public-and-private-transport)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life-course-domain/public-and-private-transport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Obtain accessible and community mobility (obtain-accessible-and-community-mobility)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enclosing-process/obtain-accessible-and-community-mobility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use-community-transport-primary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service-episode/use-community-transport-ordinary-source-linked-route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cannot readily use ordinary public transport for an essential or community journey.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Find an eligible local not-for-profit, commissioned or permit-based transport service and confirm booking and support arrangements.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service-step/use-community-transport-ordinary-source-linked-route-select-current-jurisdiction-route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use-community-transport-primary, public-private-transport-scotland-handoff, public-private-transport-wales-handoff, public-private-transport-northern-ireland-handoff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use community transport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service-step/use-community-transport-ordinary-source-linked-route-follow-current-official-instructions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Find an eligible local not-for-profit, commissioned or permit-based transport service and confirm booking and support arrangements.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use-community-transport-primary, public-private-transport-scotland-handoff, public-private-transport-wales-handoff, public-private-transport-northern-ireland-handoff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service-episode/use-community-transport-exception-or-route-failure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service-step/use-community-transport-exception-or-route-failure-resolve-route-boundary-or-failure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use-community-transport-primary, public-private-transport-scotland-handoff, public-private-transport-wales-handoff, public-private-transport-northern-ireland-handoff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Community transport services and Shopmobility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https://www.gov.uk/community-transport-services-shopmobility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Transport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use-community-transport-primary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resource/use-community-transport-use-community-transport-primary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england_community_transport_guidance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England community transport and mobility services and local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verify an operator, establish eligibility, make a booking or assess support needs.</w:t>
      </w:r>
    </w:p>
    <w:p>
      <w:pPr>
        <w:pStyle w:val="Heading2"/>
      </w:pPr>
      <w:r>
        <w:t>Scotland: Transport and travel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https://www.mygov.scot/browse/driving-transport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resource/use-community-transport-public-private-transport-scotland-handoff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scotland_transport_discovery_handoff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public, accessible, local and road-transport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that an England concession, permit or operator-licensing route applies in Scotland.</w:t>
      </w:r>
    </w:p>
    <w:p>
      <w:pPr>
        <w:pStyle w:val="Heading2"/>
      </w:pPr>
      <w:r>
        <w:t>Wales: Transport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https://www.gov.wales/transport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resource/use-community-transport-public-private-transport-wales-handoff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wales_transport_discovery_handoff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transport policy, concessions and service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determine a local permit, concession, operator licence or journey accessibility.</w:t>
      </w:r>
    </w:p>
    <w:p>
      <w:pPr>
        <w:pStyle w:val="Heading2"/>
      </w:pPr>
      <w:r>
        <w:t>Northern Ireland: Travel, transport and roads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https://www.nidirect.gov.uk/information-and-services/travel-transport-and-roads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resource/use-community-transport-public-private-transport-northern-ireland-handoff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northern_ireland_transport_discovery_handoff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public-transport, motoring and road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Great Britain vehicle and local-transport pages do not establish Northern Ireland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Blue Badge — get-blue-badge;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License a taxi or private-hire service — license-taxi-or-private-hire;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concessionary travel — obtain-concessionary-travel;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Plan accessible public transport — plan-accessible-public-transport;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use-community-transport.html" TargetMode="External"/><Relationship Id="rId12" Type="http://schemas.openxmlformats.org/officeDocument/2006/relationships/hyperlink" Target="https://www.gov.uk/community-transport-services-shopmobility" TargetMode="External"/><Relationship Id="rId13" Type="http://schemas.openxmlformats.org/officeDocument/2006/relationships/hyperlink" Target="https://www.mygov.scot/browse/driving-transport" TargetMode="External"/><Relationship Id="rId14" Type="http://schemas.openxmlformats.org/officeDocument/2006/relationships/hyperlink" Target="https://www.gov.wales/transport" TargetMode="External"/><Relationship Id="rId15" Type="http://schemas.openxmlformats.org/officeDocument/2006/relationships/hyperlink" Target="https://www.nidirect.gov.uk/information-and-services/travel-transport-and-road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 community transport — governed family record</dc:title>
  <dc:subject>SharePoint and Microsoft 365 Copilot retrieval experiment</dc:subject>
  <dc:creator>OKF Explorer</dc:creator>
  <cp:keywords>OKF, Open Knowledge Format, SharePoint, Microsoft 365 Copilot, use-community-transport, dial a ride, volunteer car scheme, accessible local transport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