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Use older-person concessionary travel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use-older-person-concessionary-travel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Identify the territorial and local scheme, check its age and residence rules and apply through the responsible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dca3e4b14d2365eb948a6d8e4f0777308fbf6e211210c9f2f9ca83a6fefea426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ce489895e1da36136c13c9640f764e454cf5cb9a55a1f17de735ba7f57912a60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explore/ai/families/use-older-person-concessionary-travel.html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https://chris-page-gov.github.io/okf-uk-living/explore/ai/families/use-older-person-concessionary-travel.html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older persons bus pass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free bus travel pension age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senior travel pass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An older person wants to use or apply for concessionary public transport.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correct local route without assuming one UK age, mode or validity rule.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dataset/use-older-person-concessionary-travel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Later life (later-life)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life-course-domain/later-life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Secure later-life income and mobility (secure-later-life-income-and-mobility)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enclosing-process/secure-later-life-income-and-mobility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use-older-person-concessionary-travel-primary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later-life-scotland-handoff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later-life-wales-handoff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later-life-northern-ireland-handoff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service-episode/use-older-person-concessionary-travel-ordinary-source-linked-route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An older person wants to use or apply for concessionary public transport.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Identify the territorial and local scheme, check its age and residence rules and apply through the responsible authority.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service-step/use-older-person-concessionary-travel-ordinary-source-linked-route-select-current-jurisdiction-route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use-older-person-concessionary-travel-primary, later-life-scotland-handoff, later-life-wales-handoff, later-life-northern-ireland-handoff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use older-person concessionary travel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service-step/use-older-person-concessionary-travel-ordinary-source-linked-route-follow-current-official-instructions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Identify the territorial and local scheme, check its age and residence rules and apply through the responsible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use-older-person-concessionary-travel-primary, later-life-scotland-handoff, later-life-wales-handoff, later-life-northern-ireland-handoff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service-episode/use-older-person-concessionary-travel-exception-or-route-failure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service-step/use-older-person-concessionary-travel-exception-or-route-failure-resolve-route-boundary-or-failure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use-older-person-concessionary-travel-primary, later-life-scotland-handoff, later-life-wales-handoff, later-life-northern-ireland-handoff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Apply for an older person's bus pass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https://www.gov.uk/apply-for-elderly-person-bus-pass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Transport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use-older-person-concessionary-travel-primary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resource/use-older-person-concessionary-travel-use-older-person-concessionary-travel-primary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england_older_person_bus_pass_locator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eligible England applicants to the responsible local concessionary bus-pass service.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establish Scottish, Welsh or Northern Ireland schemes, decide eligibility or issue a pass.</w:t>
      </w:r>
    </w:p>
    <w:p>
      <w:pPr>
        <w:pStyle w:val="Heading2"/>
      </w:pPr>
      <w:r>
        <w:t>Scotland: Benefits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https://www.mygov.scot/browse/benefits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later-life-scotland-handoff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resource/use-older-person-concessionary-travel-later-life-scotland-handoff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scotland_later_life_benefit_handoff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benefit, disability and older-person support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decide entitlement, pension, care, legal planning or health needs.</w:t>
      </w:r>
    </w:p>
    <w:p>
      <w:pPr>
        <w:pStyle w:val="Heading2"/>
      </w:pPr>
      <w:r>
        <w:t>Wales: Social care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https://www.gov.wales/social-care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later-life-wales-handoff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resource/use-older-person-concessionary-travel-later-life-wales-handoff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wales_later_life_care_handoff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social-care policy, support and 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assess needs, identify a local service, decide funding or cover every pension and legal-planning route.</w:t>
      </w:r>
    </w:p>
    <w:p>
      <w:pPr>
        <w:pStyle w:val="Heading2"/>
      </w:pPr>
      <w:r>
        <w:t>Northern Ireland: Pensions and retirement planning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https://www.nidirect.gov.uk/information-and-services/pensions-and-retirement-planning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later-life-northern-ireland-handoff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resource/use-older-person-concessionary-travel-later-life-northern-ireland-handoff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northern_ireland_retirement_handoff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pension and retirement-planning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decide pension entitlement, care, health or legal-planning needs.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Attendance Allowance — claim-attendance-allowance;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Pension Credit — claim-pension-credit;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State Pension — claim-state-pension;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State Pension forecast — get-state-pension-forecast;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Manage a workplace pension in retirement — manage-workplace-pension-in-retirement;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use-older-person-concessionary-travel.html" TargetMode="External"/><Relationship Id="rId12" Type="http://schemas.openxmlformats.org/officeDocument/2006/relationships/hyperlink" Target="https://www.gov.uk/apply-for-elderly-person-bus-pass" TargetMode="External"/><Relationship Id="rId13" Type="http://schemas.openxmlformats.org/officeDocument/2006/relationships/hyperlink" Target="https://www.mygov.scot/browse/benefits" TargetMode="External"/><Relationship Id="rId14" Type="http://schemas.openxmlformats.org/officeDocument/2006/relationships/hyperlink" Target="https://www.gov.wales/social-care" TargetMode="External"/><Relationship Id="rId15" Type="http://schemas.openxmlformats.org/officeDocument/2006/relationships/hyperlink" Target="https://www.nidirect.gov.uk/information-and-services/pensions-and-retirement-plann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 older-person concessionary travel — governed family record</dc:title>
  <dc:subject>SharePoint and Microsoft 365 Copilot retrieval experiment</dc:subject>
  <dc:creator>OKF Explorer</dc:creator>
  <cp:keywords>OKF, Open Knowledge Format, SharePoint, Microsoft 365 Copilot, use-older-person-concessionary-travel, older persons bus pass, free bus travel pension age, senior travel pass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