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pharmacy services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use-pharmacy-services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current NHS route to locate a pharmacy and confirm whether it can supply, advise, refer or provide the needed commissioned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eab2f668bd600ef84434bc610e85ae7efd37a45fe87c11ba0e24b77af9070ef2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45b3842738d584d5a6e81f63d2762628f2274b66b20fb409635cc85c8cfefc34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explore/ai/families/use-pharmacy-services.html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https://chris-page-gov.github.io/okf-uk-living/explore/ai/families/use-pharmacy-services.html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a pharmacy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ask pharmacist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community pharmacy help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medicines, minor-illness advice or another community pharmacy service.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pharmacy discovery from prescribing, diagnosis, emergency and local commissioning decisions.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dataset/use-pharmacy-services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routine and preventive healthcare (use-routine-and-preventive-healthcare)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enclosing-process/use-routine-and-preventive-healthcare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use-pharmacy-services-primary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service-episode/use-pharmacy-services-ordinary-source-linked-route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medicines, minor-illness advice or another community pharmacy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current NHS route to locate a pharmacy and confirm whether it can supply, advise, refer or provide the needed commissioned service.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service-step/use-pharmacy-services-ordinary-source-linked-route-select-current-jurisdiction-route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use-pharmacy-services-primary,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pharmacy services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service-step/use-pharmacy-services-ordinary-source-linked-route-follow-current-official-instructions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current NHS route to locate a pharmacy and confirm whether it can supply, advise, refer or provide the needed commissioned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use-pharmacy-services-primary,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service-episode/use-pharmacy-services-exception-or-route-failure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service-step/use-pharmacy-services-exception-or-route-failure-resolve-route-boundary-or-failure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use-pharmacy-services-primary,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Pharmacies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https://www.nhs.uk/nhs-services/pharmacies/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use-pharmacy-services-primary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resource/use-pharmacy-services-use-pharmacy-services-primary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england_pharmacy_service_guidance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pharmacy finding, medicines and commissioned service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prescribe in every case, guarantee stock or establish devolved provision.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resource/use-pharmacy-services-health-scotland-handoff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resource/use-pharmacy-services-health-wales-handoff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resource/use-pharmacy-services-health-northern-ireland-handoff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dental care — access-dental-care;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eye care — access-eye-care;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prescription — get-prescription;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sexual and reproductive healthcare — get-sexual-and-reproductive-healthcare;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vaccination — get-vaccination;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a GP — register-with-gp;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screening service — use-screening-service;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pharmacy-services.html" TargetMode="External"/><Relationship Id="rId12" Type="http://schemas.openxmlformats.org/officeDocument/2006/relationships/hyperlink" Target="https://www.nhs.uk/nhs-services/pharmacies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pharmacy services — governed family record</dc:title>
  <dc:subject>SharePoint and Microsoft 365 Copilot retrieval experiment</dc:subject>
  <dc:creator>OKF Explorer</dc:creator>
  <cp:keywords>OKF, Open Knowledge Format, SharePoint, Microsoft 365 Copilot, use-pharmacy-services, find a pharmacy, ask pharmacist, community pharmacy help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