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public job search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current public vacancy listings and follow the named employer's application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cc16342644c1f0aa51a5a2c7a5b08788e02c9944bfd16f28945f84c9272f44a3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a2c4a0da5da36ee881daff4c69b9b557295e3b0bcef6a07a97839357812ba623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explore/ai/families/use-public-job-search.html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https://chris-page-gov.github.io/okf-uk-living/explore/ai/families/use-public-job-search.html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job online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government job vacancies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find and apply for paid work.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an accountable vacancy service while checking the actual employer and application terms.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dataset/use-public-job-search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service-episode/use-public-job-search-ordinary-source-linked-route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find and apply for paid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current public vacancy listings and follow the named employer's application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service-step/use-public-job-search-ordinary-source-linked-route-select-current-jurisdiction-route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public job search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service-step/use-public-job-search-ordinary-source-linked-route-follow-current-official-instructions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current public vacancy listings and follow the named employer's application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service-episode/use-public-job-search-exception-or-route-failure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service-step/use-public-job-search-exception-or-route-failure-resolve-route-boundary-or-failure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a job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use-public-job-search-primary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resource/use-public-job-search-use-public-job-search-primary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great_britain_public_job_search_service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public Great Britain vacancy search and application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an employer or guarantee that a vacancy or offer is genuine.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resource/use-public-job-search-finding-work-scotland-handoff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resource/use-public-job-search-finding-work-wales-handoff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resource/use-public-job-search-finding-work-northern-ireland-handoff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public-job-search.html" TargetMode="External"/><Relationship Id="rId12" Type="http://schemas.openxmlformats.org/officeDocument/2006/relationships/hyperlink" Target="https://www.gov.uk/find-a-job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public job search — governed family record</dc:title>
  <dc:subject>SharePoint and Microsoft 365 Copilot retrieval experiment</dc:subject>
  <dc:creator>OKF Explorer</dc:creator>
  <cp:keywords>OKF, Open Knowledge Format, SharePoint, Microsoft 365 Copilot, use-public-job-search, find a job online, government job vacancies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