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a screening service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use-screening-service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relevant population screening programme, invitation or provider route and follow its information, test, result and referral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ee9c9a7bedfe49d9e74af9b33476ad094d016bfb8021f51901adde75e68c9d38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f45323796e4c7bce464d5d6c9e1a4d46c477ce19fee2be8ddb63061d9d3754d3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explore/ai/families/use-screening-service.html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https://chris-page-gov.github.io/okf-uk-living/explore/ai/families/use-screening-service.html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NHS screening programme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screening invitation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screening results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receives an invitation or wants information about a governed screening programme.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programme screening from diagnosis and route questions to the responsible service.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dataset/use-screening-service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routine and preventive healthcare (use-routine-and-preventive-healthcare)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enclosing-process/use-routine-and-preventive-healthcare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use-screening-service-primary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service-episode/use-screening-service-ordinary-source-linked-route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receives an invitation or wants information about a governed screening programme.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relevant population screening programme, invitation or provider route and follow its information, test, result and referral steps.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service-step/use-screening-service-ordinary-source-linked-route-select-current-jurisdiction-route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use-screening-service-primary,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a screening service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service-step/use-screening-service-ordinary-source-linked-route-follow-current-official-instructions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relevant population screening programme, invitation or provider route and follow its information, test, result and referral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use-screening-service-primary,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service-episode/use-screening-service-exception-or-route-failure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service-step/use-screening-service-exception-or-route-failure-resolve-route-boundary-or-failure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use-screening-service-primary,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NHS screening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https://www.nhs.uk/conditions/nhs-screening/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use-screening-service-primary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resource/use-screening-service-use-screening-service-primary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england_screening_programme_guidance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population screening programmes and their information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decide suitability, interpret results or establish devolved programmes.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resource/use-screening-service-health-scotland-handoff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resource/use-screening-service-health-wales-handoff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resource/use-screening-service-health-northern-ireland-handoff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dental care — access-dental-care;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eye care — access-eye-care;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prescription — get-prescription;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sexual and reproductive healthcare — get-sexual-and-reproductive-healthcare;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vaccination — get-vaccination;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a GP — register-with-gp;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pharmacy services — use-pharmacy-services;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screening-service.html" TargetMode="External"/><Relationship Id="rId12" Type="http://schemas.openxmlformats.org/officeDocument/2006/relationships/hyperlink" Target="https://www.nhs.uk/conditions/nhs-screening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a screening service — governed family record</dc:title>
  <dc:subject>SharePoint and Microsoft 365 Copilot retrieval experiment</dc:subject>
  <dc:creator>OKF Explorer</dc:creator>
  <cp:keywords>OKF, Open Knowledge Format, SharePoint, Microsoft 365 Copilot, use-screening-service, NHS screening programme, screening invitation, screening results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