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Volunteer in the UK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volunteer-in-the-uk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 legitimate volunteer opportunity and understand the boundary between volunteering, expenses and employment.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861190007255151f5e220cae43c05dbd194ed90035205074fd04e28a1372370f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a4c7ca55dabfd8acbdf47042f8f475eca40282caf3fca0e7872f164e8c79746a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explore/ai/families/volunteer-in-the-uk.html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https://chris-page-gov.github.io/okf-uk-living/explore/ai/families/volunteer-in-the-uk.html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volunteering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unpaid community role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give unpaid time to an organisation or community.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Check the organisation, safeguarding, expenses and benefit or immigration implications.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dataset/volunteer-in-the-uk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fair and supported work (enter-fair-and-supported-work)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enclosing-process/enter-fair-and-supported-work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volunteer-in-the-uk-primary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service-episode/volunteer-in-the-uk-ordinary-source-linked-route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to give unpaid time to an organisation or community.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 legitimate volunteer opportunity and understand the boundary between volunteering, expenses and employment.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service-step/volunteer-in-the-uk-ordinary-source-linked-route-select-current-jurisdiction-route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volunteer-in-the-uk-primary,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volunteer in the uk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service-step/volunteer-in-the-uk-ordinary-source-linked-route-follow-current-official-instructions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 legitimate volunteer opportunity and understand the boundary between volunteering, expenses and employment.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volunteer-in-the-uk-primary,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service-episode/volunteer-in-the-uk-exception-or-route-failure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service-step/volunteer-in-the-uk-exception-or-route-failure-resolve-route-boundary-or-failure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volunteer-in-the-uk-primary,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Volunteer placements, rights and expenses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https://www.gov.uk/volunteering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Culture Media and 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volunteer-in-the-uk-primary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resource/volunteer-in-the-uk-volunteer-in-the-uk-primary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uk_volunteering_rights_guidance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UK volunteer rights, expenses and employment-status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an organisation or decide employment, benefit or immigration status.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resource/volunteer-in-the-uk-finding-work-scotland-handoff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resource/volunteer-in-the-uk-finding-work-wales-handoff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resource/volunteer-in-the-uk-finding-work-northern-ireland-handoff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Access to Work — get-access-to-work;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disclosure or DBS check — get-disclosure-or-dbs-check;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Jobcentre support — get-jobcentre-support;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work — prove-right-to-work;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recruitment discrimination — resolve-recruitment-discrimination;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work-based apprenticeship — start-work-based-apprenticeship;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job search — use-public-job-search;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volunteer-in-the-uk.html" TargetMode="External"/><Relationship Id="rId12" Type="http://schemas.openxmlformats.org/officeDocument/2006/relationships/hyperlink" Target="https://www.gov.uk/volunteering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Volunteer in the UK — governed family record</dc:title>
  <dc:subject>SharePoint and Microsoft 365 Copilot retrieval experiment</dc:subject>
  <dc:creator>OKF Explorer</dc:creator>
  <cp:keywords>OKF, Open Knowledge Format, SharePoint, Microsoft 365 Copilot, volunteer-in-the-uk, find volunteering, unpaid community role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