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Work overseas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Confirm destination permission, employment terms, professional recognition, tax, social security, health and return implications before starting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8ef554dd2cd1c2f89709b767b0922b49c6c16f1a535bbb7d791b0bee108fd5c6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a47d6f31b25faf7894a73911be0995f217ffc391614155199726731ce17cc6ca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explore/ai/families/work-overseas.html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https://chris-page-gov.github.io/okf-uk-living/explore/ai/families/work-overseas.html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a job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work in another country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move overseas for employment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considering employment or self-employment outside the UK.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cross-border work obligations without immigration, tax or employment advice from the bundle.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dataset/work-overseas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Live, work and get help overseas (live-work-and-get-help-overseas)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enclosing-process/live-work-and-get-help-overseas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service-episode/work-overseas-ordinary-source-linked-route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considering employment or self-employment outside the UK.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Confirm destination permission, employment terms, professional recognition, tax, social security, health and return implications before starting work.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service-step/work-overseas-ordinary-source-linked-route-select-current-jurisdiction-route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work overseas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service-step/work-overseas-ordinary-source-linked-route-follow-current-official-instructions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Confirm destination permission, employment terms, professional recognition, tax, social security, health and return implications before starting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service-episode/work-overseas-exception-or-route-failure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service-step/work-overseas-exception-or-route-failure-resolve-route-boundary-or-failure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Working abroad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https://www.gov.uk/working-abroad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UK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work-overseas-primary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resource/work-overseas-work-overseas-primary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uk_working_abroad_handoff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residents to current work-abroad, tax, social-security and destination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obtain permission, verify an employer or decide tax, employment or professional status.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consular assistance — get-consular-assistance;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help after a serious incident abroad — get-help-after-serious-incident-abroad;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tax, National Insurance, benefits and pensions abroad — manage-tax-ni-benefits-and-pensions-abroad;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emergency travel document — obtain-emergency-travel-document;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Study or volunteer overseas — study-or-volunteer-overseas;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work-overseas.html" TargetMode="External"/><Relationship Id="rId12" Type="http://schemas.openxmlformats.org/officeDocument/2006/relationships/hyperlink" Target="https://www.gov.uk/working-abr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overseas — governed family record</dc:title>
  <dc:subject>SharePoint and Microsoft 365 Copilot retrieval experiment</dc:subject>
  <dc:creator>OKF Explorer</dc:creator>
  <cp:keywords>OKF, Open Knowledge Format, SharePoint, Microsoft 365 Copilot, work-overseas, get a job abroad, work in another country, move overseas for employment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